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3538807" name="77451890-3578-11f0-ac43-7df4e69057f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3806445" name="77451890-3578-11f0-ac43-7df4e69057f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1162017" name="7c742720-3578-11f0-9fdd-978487c2fef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3583181" name="7c742720-3578-11f0-9fdd-978487c2fef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Abflussrohr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3552636" name="84fa01d0-3578-11f0-98e5-018d3e4088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4985835" name="84fa01d0-3578-11f0-98e5-018d3e4088b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2965692" name="878ab770-357b-11f0-88b6-17434c03cf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2497219" name="878ab770-357b-11f0-88b6-17434c03cf7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Gesammter Raum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Putz / Plattenkleber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vor 20 Jahren erneuert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7446329" name="62517dd0-357c-11f0-89a5-d5f65a640e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0702305" name="62517dd0-357c-11f0-89a5-d5f65a640ec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3480986" name="667c3bc0-357c-11f0-8f1a-5b2119c155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2307340" name="667c3bc0-357c-11f0-8f1a-5b2119c1550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 </w:t>
            </w:r>
          </w:p>
          <w:p>
            <w:pPr>
              <w:spacing w:before="0" w:after="0"/>
            </w:pPr>
            <w:r>
              <w:t>Kachelofen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vor 20 Jahren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9320064" name="ce6de210-357c-11f0-980f-5b38e9a7949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3957510" name="ce6de210-357c-11f0-980f-5b38e9a7949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1621105" name="d4bd7bd0-357c-11f0-bfea-27947905843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4191022" name="d4bd7bd0-357c-11f0-bfea-27947905843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Winkelstrasse 21a. 9243 Jonschwil </w:t>
          </w:r>
        </w:p>
        <w:p>
          <w:pPr>
            <w:spacing w:before="0" w:after="0"/>
          </w:pPr>
          <w:r>
            <w:t>264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